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Gabzes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Fensterflügel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Fensterflügel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626270" name="e732f290-55b6-11f0-a84b-01a203ac715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1332772" name="e732f290-55b6-11f0-a84b-01a203ac715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2240343" name="e9f17650-55b6-11f0-80f2-4ddc4aad591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1754552" name="e9f17650-55b6-11f0-80f2-4ddc4aad591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Abflussrohr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4048969" name="dde42d20-55b7-11f0-8eb4-05f182a2649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5388757" name="dde42d20-55b7-11f0-8eb4-05f182a2649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6219491" name="e14d96e0-55b7-11f0-b1e0-9d2fcf8e292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1736166" name="e14d96e0-55b7-11f0-b1e0-9d2fcf8e2921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 / LAP </w:t>
            </w:r>
          </w:p>
          <w:p>
            <w:pPr>
              <w:spacing w:before="0" w:after="0"/>
            </w:pPr>
            <w:r>
              <w:t>Elektotableau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04143405" name="ed072550-55b7-11f0-a01e-0b770fcb26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913843" name="ed072550-55b7-11f0-a01e-0b770fcb26a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93550186" name="efe517f0-55b7-11f0-bc8a-9bd4c18b05f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234433" name="efe517f0-55b7-11f0-bc8a-9bd4c18b05f3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Eichwiesstrasse 15, 8738 Uetliburg</w:t>
          </w:r>
        </w:p>
        <w:p>
          <w:pPr>
            <w:spacing w:before="0" w:after="0"/>
          </w:pPr>
          <w:r>
            <w:t>367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